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350B3" w14:textId="6CF643B7" w:rsidR="00C00653" w:rsidRDefault="00961147">
      <w:pPr>
        <w:pStyle w:val="Heading1"/>
      </w:pPr>
      <w:r>
        <w:t>Terms of Use</w:t>
      </w:r>
      <w:r>
        <w:t xml:space="preserve"> Hope Valley Scholars Inc</w:t>
      </w:r>
    </w:p>
    <w:p w14:paraId="60CBBAC4" w14:textId="61A17CA0" w:rsidR="00C00653" w:rsidRDefault="00961147">
      <w:r>
        <w:t xml:space="preserve">Last updated: </w:t>
      </w:r>
      <w:r w:rsidR="00C16A2C">
        <w:t>01/01/2026</w:t>
      </w:r>
      <w:r>
        <w:br/>
      </w:r>
    </w:p>
    <w:p w14:paraId="02C8E5F2" w14:textId="77777777" w:rsidR="00C00653" w:rsidRDefault="00961147">
      <w:pPr>
        <w:pStyle w:val="Heading2"/>
      </w:pPr>
      <w:r>
        <w:t>1. Acceptance of Terms</w:t>
      </w:r>
    </w:p>
    <w:p w14:paraId="702A283D" w14:textId="77777777" w:rsidR="00C00653" w:rsidRDefault="00961147">
      <w:r>
        <w:t>By accessing and using the Hope Valley Scholars Inc website, you agree to comply with and be bound by these Terms of Use.</w:t>
      </w:r>
    </w:p>
    <w:p w14:paraId="1C569643" w14:textId="77777777" w:rsidR="00C00653" w:rsidRDefault="00961147">
      <w:pPr>
        <w:pStyle w:val="Heading2"/>
      </w:pPr>
      <w:r>
        <w:t>2. Purpose of Website</w:t>
      </w:r>
    </w:p>
    <w:p w14:paraId="40CF5AB0" w14:textId="77777777" w:rsidR="00C00653" w:rsidRDefault="00961147">
      <w:r>
        <w:t>This website provides information about programs, partnerships, and opportunities to support students in Kenya through education and mentorship.</w:t>
      </w:r>
    </w:p>
    <w:p w14:paraId="6DD6DD50" w14:textId="77777777" w:rsidR="00C00653" w:rsidRDefault="00961147">
      <w:pPr>
        <w:pStyle w:val="Heading2"/>
      </w:pPr>
      <w:r>
        <w:t>3. Use of Content</w:t>
      </w:r>
    </w:p>
    <w:p w14:paraId="66F53BEC" w14:textId="77777777" w:rsidR="00C00653" w:rsidRDefault="00961147">
      <w:r>
        <w:t>All website content is the property of Hope Valley Scholars Inc and may not be reproduced for commercial purposes without permission.</w:t>
      </w:r>
    </w:p>
    <w:p w14:paraId="6908C24B" w14:textId="77777777" w:rsidR="00C00653" w:rsidRDefault="00961147">
      <w:pPr>
        <w:pStyle w:val="Heading2"/>
      </w:pPr>
      <w:r>
        <w:t>4. Donations</w:t>
      </w:r>
    </w:p>
    <w:p w14:paraId="1012B73A" w14:textId="77777777" w:rsidR="00C00653" w:rsidRDefault="00961147">
      <w:r>
        <w:t>Donations are voluntary and processed through secure third-party platforms supporting the charitable mission.</w:t>
      </w:r>
    </w:p>
    <w:p w14:paraId="390BE8D7" w14:textId="77777777" w:rsidR="00C00653" w:rsidRDefault="00961147">
      <w:pPr>
        <w:pStyle w:val="Heading2"/>
      </w:pPr>
      <w:r>
        <w:t>5. Privacy</w:t>
      </w:r>
    </w:p>
    <w:p w14:paraId="18F03F7F" w14:textId="77777777" w:rsidR="00C00653" w:rsidRDefault="00961147">
      <w:r>
        <w:t>Your use of this website is governed by our Privacy Policy.</w:t>
      </w:r>
    </w:p>
    <w:p w14:paraId="53C0B83D" w14:textId="77777777" w:rsidR="00C00653" w:rsidRDefault="00961147">
      <w:pPr>
        <w:pStyle w:val="Heading2"/>
      </w:pPr>
      <w:r>
        <w:t>6. External Links</w:t>
      </w:r>
    </w:p>
    <w:p w14:paraId="2368D27B" w14:textId="77777777" w:rsidR="00C00653" w:rsidRDefault="00961147">
      <w:r>
        <w:t>Hope Valley Scholars Inc is not responsible for third-party website content or practices.</w:t>
      </w:r>
    </w:p>
    <w:p w14:paraId="075F75C1" w14:textId="77777777" w:rsidR="00C00653" w:rsidRDefault="00961147">
      <w:pPr>
        <w:pStyle w:val="Heading2"/>
      </w:pPr>
      <w:r>
        <w:t>7. Limitation of Liability</w:t>
      </w:r>
    </w:p>
    <w:p w14:paraId="74352203" w14:textId="77777777" w:rsidR="00C00653" w:rsidRDefault="00961147">
      <w:r>
        <w:t>The organization is not liable for damages arising from website use or information inaccuracies.</w:t>
      </w:r>
    </w:p>
    <w:p w14:paraId="3566B012" w14:textId="77777777" w:rsidR="00C00653" w:rsidRDefault="00961147">
      <w:pPr>
        <w:pStyle w:val="Heading2"/>
      </w:pPr>
      <w:r>
        <w:t>8. Changes</w:t>
      </w:r>
    </w:p>
    <w:p w14:paraId="3F7D7A6E" w14:textId="77777777" w:rsidR="00C00653" w:rsidRDefault="00961147">
      <w:r>
        <w:t>These Terms may be updated periodically with a revised date.</w:t>
      </w:r>
    </w:p>
    <w:p w14:paraId="4BCEAA46" w14:textId="77777777" w:rsidR="00C00653" w:rsidRDefault="00961147">
      <w:pPr>
        <w:pStyle w:val="Heading2"/>
      </w:pPr>
      <w:r>
        <w:t>9. Contact</w:t>
      </w:r>
    </w:p>
    <w:p w14:paraId="526710E0" w14:textId="11E1CE8A" w:rsidR="00C00653" w:rsidRDefault="00961147">
      <w:r>
        <w:t>For questions, contact Hope Valley Scholars Inc.</w:t>
      </w:r>
      <w:r>
        <w:br/>
        <w:t xml:space="preserve">Email: </w:t>
      </w:r>
      <w:r w:rsidR="00C16A2C">
        <w:t>info@hopevalleyscholars.org</w:t>
      </w:r>
      <w:r>
        <w:br/>
        <w:t xml:space="preserve">Phone: </w:t>
      </w:r>
      <w:r w:rsidR="00C16A2C">
        <w:t>+1302-898-6006</w:t>
      </w:r>
    </w:p>
    <w:sectPr w:rsidR="00C0065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3869750">
    <w:abstractNumId w:val="8"/>
  </w:num>
  <w:num w:numId="2" w16cid:durableId="1803694270">
    <w:abstractNumId w:val="6"/>
  </w:num>
  <w:num w:numId="3" w16cid:durableId="772549757">
    <w:abstractNumId w:val="5"/>
  </w:num>
  <w:num w:numId="4" w16cid:durableId="1889880016">
    <w:abstractNumId w:val="4"/>
  </w:num>
  <w:num w:numId="5" w16cid:durableId="330065102">
    <w:abstractNumId w:val="7"/>
  </w:num>
  <w:num w:numId="6" w16cid:durableId="1747796277">
    <w:abstractNumId w:val="3"/>
  </w:num>
  <w:num w:numId="7" w16cid:durableId="1738743461">
    <w:abstractNumId w:val="2"/>
  </w:num>
  <w:num w:numId="8" w16cid:durableId="1888754684">
    <w:abstractNumId w:val="1"/>
  </w:num>
  <w:num w:numId="9" w16cid:durableId="1538199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961147"/>
    <w:rsid w:val="00AA1D8D"/>
    <w:rsid w:val="00AD657F"/>
    <w:rsid w:val="00B47730"/>
    <w:rsid w:val="00C00653"/>
    <w:rsid w:val="00C16A2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6C79B4"/>
  <w14:defaultImageDpi w14:val="300"/>
  <w15:docId w15:val="{D7DDD86A-C5F5-451E-A068-9CD8A95F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971</Characters>
  <Application>Microsoft Office Word</Application>
  <DocSecurity>0</DocSecurity>
  <Lines>28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Joan Githua</cp:lastModifiedBy>
  <cp:revision>2</cp:revision>
  <dcterms:created xsi:type="dcterms:W3CDTF">2026-02-27T20:56:00Z</dcterms:created>
  <dcterms:modified xsi:type="dcterms:W3CDTF">2026-02-27T20:56:00Z</dcterms:modified>
  <cp:category/>
</cp:coreProperties>
</file>